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12557343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ca8d2e90-56c6-4227-b989-cf591d15a380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e2678aaf-ecf3-4703-966c-c57be95f5541" w:id="2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Новошешминского муниципального района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"Сл. Волчинская ООШ 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Агафонова Елена Александровна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Янова Ирина Анатольевна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Глушкова Екатерина Александровна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 58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1721516)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«Технология»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508ac55b-44c9-400c-838c-9af63dfa3fb2" w:id="3"/>
      <w:r>
        <w:rPr>
          <w:rFonts w:ascii="Times New Roman" w:hAnsi="Times New Roman"/>
          <w:b/>
          <w:i w:val="false"/>
          <w:color w:val="000000"/>
          <w:sz w:val="28"/>
        </w:rPr>
        <w:t>с. Слобода Волчья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d20e1ab1-8771-4456-8e22-9864249693d4" w:id="4"/>
      <w:r>
        <w:rPr>
          <w:rFonts w:ascii="Times New Roman" w:hAnsi="Times New Roman"/>
          <w:b/>
          <w:i w:val="false"/>
          <w:color w:val="000000"/>
          <w:sz w:val="28"/>
        </w:rPr>
        <w:t>2023 г</w:t>
      </w:r>
      <w:bookmarkEnd w:id="4"/>
    </w:p>
    <w:p>
      <w:pPr>
        <w:spacing w:before="0" w:after="0"/>
        <w:ind w:left="120"/>
        <w:jc w:val="left"/>
      </w:pPr>
    </w:p>
    <w:bookmarkStart w:name="block-12557343" w:id="5"/>
    <w:p>
      <w:pPr>
        <w:sectPr>
          <w:pgSz w:w="11906" w:h="16383" w:orient="portrait"/>
        </w:sectPr>
      </w:pPr>
    </w:p>
    <w:bookmarkEnd w:id="5"/>
    <w:bookmarkEnd w:id="0"/>
    <w:bookmarkStart w:name="block-12557345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программе воспитания.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технологии направлена на решение системы задач: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Технологии, профессии и производства.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>
      <w:pPr>
        <w:spacing w:before="0" w:after="0" w:line="264"/>
        <w:ind w:firstLine="600"/>
        <w:jc w:val="both"/>
      </w:pPr>
      <w:bookmarkStart w:name="6028649a-e0ac-451e-8172-b3f83139ddea" w:id="7"/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</w:p>
    <w:p>
      <w:pPr>
        <w:spacing w:before="0" w:after="0" w:line="264"/>
        <w:ind w:left="120"/>
        <w:jc w:val="both"/>
      </w:pPr>
    </w:p>
    <w:bookmarkStart w:name="block-12557345" w:id="8"/>
    <w:p>
      <w:pPr>
        <w:sectPr>
          <w:pgSz w:w="11906" w:h="16383" w:orient="portrait"/>
        </w:sectPr>
      </w:pPr>
    </w:p>
    <w:bookmarkEnd w:id="8"/>
    <w:bookmarkEnd w:id="6"/>
    <w:bookmarkStart w:name="block-12557344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СОДЕРЖАНИЕ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Природное и техническое окружение человека.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праздники народов России, ремёсла, обычаи.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отделочных материалов.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Информационно-коммуникативные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готовых материалов на информационных носителях.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Информация. Виды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 (ПРОПЕДЕВТИЧЕСКИЙ УРОВЕНЬ)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использовать предложенную инструкцию (устную, графическую);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удерживать в процессе деятельности предложенную учебную задачу;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действия контроля и оценки по предложенным критериям.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Информационно-коммуникативные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готовых материалов на информационных носителях.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Поиск информации. Интернет как источник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воспроизводить порядок действий при решении учебной (практической)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решение простых задач в умственной и материализованной форме.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предлагаемый план действий, действовать по плану;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Информационно-коммуникативные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способы доработки конструкций с учётом предложенных условий;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воспроизводить простой чертёж (эскиз) развёртки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восстанавливать нарушенную последовательность выполнения изделия.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предметы рукотворного мира, оценивать их достоинства;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сохранять учебную задачу, осуществлять поиск средств для её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себе партнёров по совместной деятельности не только по симпатии, но и по деловым качествам;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роли лидера, подчинённого, соблюдать равноправие и дружелюбие;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опасностями (пожарные, космонавты, химики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Комбинированное использование разных материалов.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требования к техническим устройствам (экологичность, безопасность, эргономичность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Информационно-коммуникативные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конструкции предложенных образцов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простые задачи на преобразование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инструкцией, устной или письменной;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рисунки из ресурса компьютера в оформлении изделий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>
      <w:pPr>
        <w:spacing w:before="0" w:after="0" w:line="264"/>
        <w:ind w:left="120"/>
        <w:jc w:val="both"/>
      </w:pPr>
    </w:p>
    <w:bookmarkStart w:name="block-12557344" w:id="10"/>
    <w:p>
      <w:pPr>
        <w:sectPr>
          <w:pgSz w:w="11906" w:h="16383" w:orient="portrait"/>
        </w:sectPr>
      </w:pPr>
    </w:p>
    <w:bookmarkEnd w:id="10"/>
    <w:bookmarkEnd w:id="9"/>
    <w:bookmarkStart w:name="block-12557346" w:id="11"/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ТЕХНОЛОГИИ НА УРОВНЕ НАЧАЛЬНОГО ОБЩЕГО ОБРАЗОВАНИЯ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bookmarkStart w:name="_Toc143620888" w:id="12"/>
      <w:bookmarkEnd w:id="12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>
      <w:pPr>
        <w:spacing w:before="0" w:after="0"/>
        <w:ind w:left="120"/>
        <w:jc w:val="left"/>
      </w:pPr>
      <w:bookmarkStart w:name="_Toc143620889" w:id="13"/>
      <w:bookmarkEnd w:id="13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группы объектов (изделий), выделять в них общее и различия;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последовательность совершаемых действий при создании изделия.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безопасности труда при выполнении работы;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работу, соотносить свои действия с поставленной целью;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работы.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>
      <w:pPr>
        <w:spacing w:before="0" w:after="0"/>
        <w:ind w:left="120"/>
        <w:jc w:val="left"/>
      </w:pPr>
      <w:bookmarkStart w:name="_Toc143620890" w:id="14"/>
      <w:bookmarkEnd w:id="14"/>
      <w:bookmarkStart w:name="_Toc134720971" w:id="15"/>
      <w:bookmarkEnd w:id="15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строчкой прямого стежка;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с опорой на готовый план;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материалы и инструменты по их назначению;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сушки плоских изделий пресс;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разборные и неразборные конструкции несложных изделий;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коллективные работы проектного характера.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во 2 классе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получит следующие предметные результаты по отдельным темам программы по технологии: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по самостоятельно составленному плану;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биговку;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и соединять детали освоенными ручными строчками;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отличать макет от модели, строить трёхмерный макет из готовой развёртки;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конструкторско-технологические задачи;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малых группах, осуществлять сотрудничество;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профессии людей, работающих в сфере обслуживания.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3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линии чертежа (осевая и центровая);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 пользоваться канцелярским ножом, шилом;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рицовку;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изменять конструкцию изделия по заданным условиям;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основные правила безопасной работы на компьютере;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с доступной информацией, работать в программах Word, Power Point;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>
      <w:pPr>
        <w:spacing w:before="0" w:after="0"/>
        <w:ind w:left="120"/>
        <w:jc w:val="left"/>
      </w:pPr>
    </w:p>
    <w:bookmarkStart w:name="block-12557346" w:id="16"/>
    <w:p>
      <w:pPr>
        <w:sectPr>
          <w:pgSz w:w="11906" w:h="16383" w:orient="portrait"/>
        </w:sectPr>
      </w:pPr>
    </w:p>
    <w:bookmarkEnd w:id="16"/>
    <w:bookmarkEnd w:id="11"/>
    <w:bookmarkStart w:name="block-12557342" w:id="1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86"/>
        <w:gridCol w:w="2480"/>
        <w:gridCol w:w="1441"/>
        <w:gridCol w:w="2480"/>
        <w:gridCol w:w="2601"/>
        <w:gridCol w:w="3906"/>
      </w:tblGrid>
      <w:tr>
        <w:trPr>
          <w:trHeight w:val="300" w:hRule="atLeast"/>
          <w:trHeight w:val="144" w:hRule="atLeast"/>
        </w:trPr>
        <w:tc>
          <w:tcPr>
            <w:tcW w:w="4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72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</w:tr>
      <w:tr>
        <w:trPr>
          <w:trHeight w:val="127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Ножницы – режущий инструмент. Резание бумаги и тонкого картона ножницами. Понятие «конструкция»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https://resh.edu.ru/subject/8/1/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80"/>
        <w:gridCol w:w="2560"/>
        <w:gridCol w:w="1428"/>
        <w:gridCol w:w="2466"/>
        <w:gridCol w:w="2588"/>
        <w:gridCol w:w="3872"/>
      </w:tblGrid>
      <w:tr>
        <w:trPr>
          <w:trHeight w:val="300" w:hRule="atLeast"/>
          <w:trHeight w:val="144" w:hRule="atLeast"/>
        </w:trPr>
        <w:tc>
          <w:tcPr>
            <w:tcW w:w="4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2700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Машины на службе у человека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45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80"/>
        <w:gridCol w:w="2560"/>
        <w:gridCol w:w="1428"/>
        <w:gridCol w:w="2466"/>
        <w:gridCol w:w="2588"/>
        <w:gridCol w:w="3872"/>
      </w:tblGrid>
      <w:tr>
        <w:trPr>
          <w:trHeight w:val="300" w:hRule="atLeast"/>
          <w:trHeight w:val="144" w:hRule="atLeast"/>
        </w:trPr>
        <w:tc>
          <w:tcPr>
            <w:tcW w:w="4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https://resh.edu.ru/subject/8/3/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https://resh.edu.ru/subject/8/3/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https://resh.edu.ru/subject/8/3/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https://resh.edu.ru/subject/8/3/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https://resh.edu.ru/subject/8/3/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формы деталей и изделий. Развертка. Чертеж развертки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https://resh.edu.ru/subject/8/3/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https://resh.edu.ru/subject/8/3/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https://resh.edu.ru/subject/8/3/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https://resh.edu.ru/subject/8/3/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 из деталей наборов типа «Конструктор». Конструирование изделий из разных материалов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https://resh.edu.ru/subject/8/3/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https://resh.edu.ru/subject/8/3/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2"/>
        <w:gridCol w:w="2880"/>
        <w:gridCol w:w="1380"/>
        <w:gridCol w:w="2410"/>
        <w:gridCol w:w="2535"/>
        <w:gridCol w:w="3737"/>
      </w:tblGrid>
      <w:tr>
        <w:trPr>
          <w:trHeight w:val="300" w:hRule="atLeast"/>
          <w:trHeight w:val="144" w:hRule="atLeast"/>
        </w:trPr>
        <w:tc>
          <w:tcPr>
            <w:tcW w:w="4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97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2557342" w:id="18"/>
    <w:p>
      <w:pPr>
        <w:sectPr>
          <w:pgSz w:w="16383" w:h="11906" w:orient="landscape"/>
        </w:sectPr>
      </w:pPr>
    </w:p>
    <w:bookmarkEnd w:id="18"/>
    <w:bookmarkEnd w:id="17"/>
    <w:bookmarkStart w:name="block-12557347" w:id="1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творчество. Природные материалы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Сбор листьев и способы их засушивания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Изделие. Основа и детали изделия.Понятие «технология»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бумаги. (Cоставление композиций из несложной сложенной детали)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8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26"/>
        <w:gridCol w:w="2880"/>
        <w:gridCol w:w="1163"/>
        <w:gridCol w:w="2157"/>
        <w:gridCol w:w="2300"/>
        <w:gridCol w:w="1771"/>
        <w:gridCol w:w="2797"/>
      </w:tblGrid>
      <w:tr>
        <w:trPr>
          <w:trHeight w:val="300" w:hRule="atLeast"/>
          <w:trHeight w:val="144" w:hRule="atLeast"/>
        </w:trPr>
        <w:tc>
          <w:tcPr>
            <w:tcW w:w="3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7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Шарнирный механизм по типу игрушки-дергунчик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Разъемное соединение вращающихся деталей (пропеллер)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Макет автомобиля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https://resh.edu.ru/subject/8/2/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8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[Оклеивание деталей коробки с крышкой]]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 «Военная техника»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игрушки-марионетки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2"/>
        <w:gridCol w:w="2720"/>
        <w:gridCol w:w="1190"/>
        <w:gridCol w:w="2189"/>
        <w:gridCol w:w="2330"/>
        <w:gridCol w:w="1794"/>
        <w:gridCol w:w="2829"/>
      </w:tblGrid>
      <w:tr>
        <w:trPr>
          <w:trHeight w:val="300" w:hRule="atLeast"/>
          <w:trHeight w:val="144" w:hRule="atLeast"/>
        </w:trPr>
        <w:tc>
          <w:tcPr>
            <w:tcW w:w="3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Информация. Интернет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Проектное задание по истории развития техники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144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альбома (например, альбом класса)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развертки с помощью линейки и циркуля (пирамида)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стежка.Аксессуары в одежде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58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https://resh.edu.ru/subject/8/4/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2557347" w:id="20"/>
    <w:p>
      <w:pPr>
        <w:sectPr>
          <w:pgSz w:w="16383" w:h="11906" w:orient="landscape"/>
        </w:sectPr>
      </w:pPr>
    </w:p>
    <w:bookmarkEnd w:id="20"/>
    <w:bookmarkEnd w:id="19"/>
    <w:bookmarkStart w:name="block-12557348" w:id="2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fd2563da-70e6-4a8e-9eef-1431331cf80c" w:id="22"/>
      <w:r>
        <w:rPr>
          <w:rFonts w:ascii="Times New Roman" w:hAnsi="Times New Roman"/>
          <w:b w:val="false"/>
          <w:i w:val="false"/>
          <w:color w:val="000000"/>
          <w:sz w:val="28"/>
        </w:rPr>
        <w:t>• Технология: 1-й класс: учебник / Лутцева Е.А., Зуева Т.П., Акционерное общество «Издательство «Просвещение»</w:t>
      </w:r>
      <w:bookmarkEnd w:id="22"/>
      <w:r>
        <w:rPr>
          <w:sz w:val="28"/>
        </w:rPr>
        <w:br/>
      </w:r>
      <w:bookmarkStart w:name="fd2563da-70e6-4a8e-9eef-1431331cf80c" w:id="2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Технология: 2-й класс: учебник, 2 класс/ Лутцева Е.А., Зуева Т.П., Акционерное общество «Издательство «Просвещение»</w:t>
      </w:r>
      <w:bookmarkEnd w:id="23"/>
      <w:r>
        <w:rPr>
          <w:sz w:val="28"/>
        </w:rPr>
        <w:br/>
      </w:r>
      <w:bookmarkStart w:name="fd2563da-70e6-4a8e-9eef-1431331cf80c" w:id="2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Технология: 3-й класс: учебник, 3 класс/ Лутцева Е.А., Зуева Т.П., Акционерное общество «Издательство «Просвещение»</w:t>
      </w:r>
      <w:bookmarkEnd w:id="24"/>
      <w:r>
        <w:rPr>
          <w:sz w:val="28"/>
        </w:rPr>
        <w:br/>
      </w:r>
      <w:bookmarkStart w:name="fd2563da-70e6-4a8e-9eef-1431331cf80c" w:id="2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Технология: 4-й класс: учебник, 4 класс/ Лутцева Е.А., Зуева Т.П., Акционерное общество «Издательство «Просвещение»</w:t>
      </w:r>
      <w:bookmarkEnd w:id="25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0ffefc5c-f9fc-44a3-a446-5fc8622ad11a" w:id="26"/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Технология. Методическое пособие с поурочными разработками. 1 класс : пособие для учителей общеобразоват. организаций / Е. А. Лутцева,Т. П. Зуева. — 2-е изд. — М. : Просвещение</w:t>
      </w:r>
      <w:bookmarkEnd w:id="26"/>
      <w:r>
        <w:rPr>
          <w:sz w:val="28"/>
        </w:rPr>
        <w:br/>
      </w:r>
      <w:bookmarkStart w:name="0ffefc5c-f9fc-44a3-a446-5fc8622ad11a" w:id="2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Технология. Методическое пособие с поурочными разработками. 2 класс : пособие для учителей общеобразоват. организаций / Е. А. Лутцева,Т. П. Зуева. — 2-е изд. — М. : Просвещение</w:t>
      </w:r>
      <w:bookmarkEnd w:id="27"/>
      <w:r>
        <w:rPr>
          <w:sz w:val="28"/>
        </w:rPr>
        <w:br/>
      </w:r>
      <w:bookmarkStart w:name="0ffefc5c-f9fc-44a3-a446-5fc8622ad11a" w:id="28"/>
      <w:bookmarkEnd w:id="28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bookmarkStart w:name="111db0ec-8c24-4b78-b09f-eef62a6c6ea2" w:id="29"/>
      <w:r>
        <w:rPr>
          <w:rFonts w:ascii="Times New Roman" w:hAnsi="Times New Roman"/>
          <w:b w:val="false"/>
          <w:i w:val="false"/>
          <w:color w:val="000000"/>
          <w:sz w:val="28"/>
        </w:rPr>
        <w:t>РОССИЙСКАЯ ЭЛЕКТРОННАЯ ШКОЛА https://resh.edu.ru/</w:t>
      </w:r>
      <w:bookmarkEnd w:id="29"/>
      <w:r>
        <w:rPr>
          <w:sz w:val="28"/>
        </w:rPr>
        <w:br/>
      </w:r>
      <w:bookmarkStart w:name="111db0ec-8c24-4b78-b09f-eef62a6c6ea2" w:id="3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https://resh.edu.ru/subject/8/1/ </w:t>
      </w:r>
      <w:bookmarkEnd w:id="30"/>
      <w:r>
        <w:rPr>
          <w:sz w:val="28"/>
        </w:rPr>
        <w:br/>
      </w:r>
      <w:bookmarkStart w:name="111db0ec-8c24-4b78-b09f-eef62a6c6ea2" w:id="3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https://resh.edu.ru/subject/8/2/ </w:t>
      </w:r>
      <w:bookmarkEnd w:id="31"/>
      <w:r>
        <w:rPr>
          <w:sz w:val="28"/>
        </w:rPr>
        <w:br/>
      </w:r>
      <w:bookmarkStart w:name="111db0ec-8c24-4b78-b09f-eef62a6c6ea2" w:id="3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https://resh.edu.ru/subject/8/3/</w:t>
      </w:r>
      <w:bookmarkEnd w:id="32"/>
      <w:r>
        <w:rPr>
          <w:sz w:val="28"/>
        </w:rPr>
        <w:br/>
      </w:r>
      <w:bookmarkStart w:name="111db0ec-8c24-4b78-b09f-eef62a6c6ea2" w:id="3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https://resh.edu.ru/subject/8/4/</w:t>
      </w:r>
      <w:bookmarkEnd w:id="33"/>
      <w:r>
        <w:rPr>
          <w:sz w:val="28"/>
        </w:rPr>
        <w:br/>
      </w:r>
      <w:bookmarkStart w:name="111db0ec-8c24-4b78-b09f-eef62a6c6ea2" w:id="34"/>
      <w:bookmarkEnd w:id="34"/>
    </w:p>
    <w:bookmarkStart w:name="block-12557348" w:id="35"/>
    <w:p>
      <w:pPr>
        <w:sectPr>
          <w:pgSz w:w="11906" w:h="16383" w:orient="portrait"/>
        </w:sectPr>
      </w:pPr>
    </w:p>
    <w:bookmarkEnd w:id="35"/>
    <w:bookmarkEnd w:id="21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decimal"/>
      <w:lvlText w:val="%1."/>
      <w:lvlJc w:val="left"/>
      <w:pPr>
        <w:ind w:left="960" w:hanging="36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resh.edu.ru/subject/8/1/" Type="http://schemas.openxmlformats.org/officeDocument/2006/relationships/hyperlink" Id="rId4"/>
    <Relationship TargetMode="External" Target="https://resh.edu.ru/subject/8/1/" Type="http://schemas.openxmlformats.org/officeDocument/2006/relationships/hyperlink" Id="rId5"/>
    <Relationship TargetMode="External" Target="https://resh.edu.ru/subject/8/1/" Type="http://schemas.openxmlformats.org/officeDocument/2006/relationships/hyperlink" Id="rId6"/>
    <Relationship TargetMode="External" Target="https://resh.edu.ru/subject/8/1/" Type="http://schemas.openxmlformats.org/officeDocument/2006/relationships/hyperlink" Id="rId7"/>
    <Relationship TargetMode="External" Target="https://resh.edu.ru/subject/8/1/" Type="http://schemas.openxmlformats.org/officeDocument/2006/relationships/hyperlink" Id="rId8"/>
    <Relationship TargetMode="External" Target="https://resh.edu.ru/subject/8/1/" Type="http://schemas.openxmlformats.org/officeDocument/2006/relationships/hyperlink" Id="rId9"/>
    <Relationship TargetMode="External" Target="https://resh.edu.ru/subject/8/1/" Type="http://schemas.openxmlformats.org/officeDocument/2006/relationships/hyperlink" Id="rId10"/>
    <Relationship TargetMode="External" Target="https://resh.edu.ru/subject/8/1/" Type="http://schemas.openxmlformats.org/officeDocument/2006/relationships/hyperlink" Id="rId11"/>
    <Relationship TargetMode="External" Target="https://resh.edu.ru/subject/8/1/" Type="http://schemas.openxmlformats.org/officeDocument/2006/relationships/hyperlink" Id="rId12"/>
    <Relationship TargetMode="External" Target="https://resh.edu.ru/subject/8/1/" Type="http://schemas.openxmlformats.org/officeDocument/2006/relationships/hyperlink" Id="rId13"/>
    <Relationship TargetMode="External" Target="https://resh.edu.ru/subject/8/1/" Type="http://schemas.openxmlformats.org/officeDocument/2006/relationships/hyperlink" Id="rId14"/>
    <Relationship TargetMode="External" Target="https://resh.edu.ru/subject/8/1/" Type="http://schemas.openxmlformats.org/officeDocument/2006/relationships/hyperlink" Id="rId15"/>
    <Relationship TargetMode="External" Target="https://resh.edu.ru/subject/8/1/" Type="http://schemas.openxmlformats.org/officeDocument/2006/relationships/hyperlink" Id="rId16"/>
    <Relationship TargetMode="External" Target="https://resh.edu.ru/subject/8/1/" Type="http://schemas.openxmlformats.org/officeDocument/2006/relationships/hyperlink" Id="rId17"/>
    <Relationship TargetMode="External" Target="https://resh.edu.ru/subject/8/1/" Type="http://schemas.openxmlformats.org/officeDocument/2006/relationships/hyperlink" Id="rId18"/>
    <Relationship TargetMode="External" Target="https://resh.edu.ru/subject/8/1/" Type="http://schemas.openxmlformats.org/officeDocument/2006/relationships/hyperlink" Id="rId19"/>
    <Relationship TargetMode="External" Target="https://resh.edu.ru/subject/8/2/" Type="http://schemas.openxmlformats.org/officeDocument/2006/relationships/hyperlink" Id="rId20"/>
    <Relationship TargetMode="External" Target="https://resh.edu.ru/subject/8/2/" Type="http://schemas.openxmlformats.org/officeDocument/2006/relationships/hyperlink" Id="rId21"/>
    <Relationship TargetMode="External" Target="https://resh.edu.ru/subject/8/2/" Type="http://schemas.openxmlformats.org/officeDocument/2006/relationships/hyperlink" Id="rId22"/>
    <Relationship TargetMode="External" Target="https://resh.edu.ru/subject/8/2/" Type="http://schemas.openxmlformats.org/officeDocument/2006/relationships/hyperlink" Id="rId23"/>
    <Relationship TargetMode="External" Target="https://resh.edu.ru/subject/8/2/" Type="http://schemas.openxmlformats.org/officeDocument/2006/relationships/hyperlink" Id="rId24"/>
    <Relationship TargetMode="External" Target="https://resh.edu.ru/subject/8/2/" Type="http://schemas.openxmlformats.org/officeDocument/2006/relationships/hyperlink" Id="rId25"/>
    <Relationship TargetMode="External" Target="https://resh.edu.ru/subject/8/2/" Type="http://schemas.openxmlformats.org/officeDocument/2006/relationships/hyperlink" Id="rId26"/>
    <Relationship TargetMode="External" Target="https://resh.edu.ru/subject/8/2/" Type="http://schemas.openxmlformats.org/officeDocument/2006/relationships/hyperlink" Id="rId27"/>
    <Relationship TargetMode="External" Target="https://resh.edu.ru/subject/8/2/" Type="http://schemas.openxmlformats.org/officeDocument/2006/relationships/hyperlink" Id="rId28"/>
    <Relationship TargetMode="External" Target="https://resh.edu.ru/subject/8/2/" Type="http://schemas.openxmlformats.org/officeDocument/2006/relationships/hyperlink" Id="rId29"/>
    <Relationship TargetMode="External" Target="https://resh.edu.ru/subject/8/2/" Type="http://schemas.openxmlformats.org/officeDocument/2006/relationships/hyperlink" Id="rId30"/>
    <Relationship TargetMode="External" Target="https://resh.edu.ru/subject/8/2/" Type="http://schemas.openxmlformats.org/officeDocument/2006/relationships/hyperlink" Id="rId31"/>
    <Relationship TargetMode="External" Target="https://resh.edu.ru/subject/8/2/" Type="http://schemas.openxmlformats.org/officeDocument/2006/relationships/hyperlink" Id="rId32"/>
    <Relationship TargetMode="External" Target="https://resh.edu.ru/subject/8/2/" Type="http://schemas.openxmlformats.org/officeDocument/2006/relationships/hyperlink" Id="rId33"/>
    <Relationship TargetMode="External" Target="https://resh.edu.ru/subject/8/3/" Type="http://schemas.openxmlformats.org/officeDocument/2006/relationships/hyperlink" Id="rId34"/>
    <Relationship TargetMode="External" Target="https://resh.edu.ru/subject/8/3/" Type="http://schemas.openxmlformats.org/officeDocument/2006/relationships/hyperlink" Id="rId35"/>
    <Relationship TargetMode="External" Target="https://resh.edu.ru/subject/8/3/" Type="http://schemas.openxmlformats.org/officeDocument/2006/relationships/hyperlink" Id="rId36"/>
    <Relationship TargetMode="External" Target="https://resh.edu.ru/subject/8/3/" Type="http://schemas.openxmlformats.org/officeDocument/2006/relationships/hyperlink" Id="rId37"/>
    <Relationship TargetMode="External" Target="https://resh.edu.ru/subject/8/3/" Type="http://schemas.openxmlformats.org/officeDocument/2006/relationships/hyperlink" Id="rId38"/>
    <Relationship TargetMode="External" Target="https://resh.edu.ru/subject/8/3/" Type="http://schemas.openxmlformats.org/officeDocument/2006/relationships/hyperlink" Id="rId39"/>
    <Relationship TargetMode="External" Target="https://resh.edu.ru/subject/8/3/" Type="http://schemas.openxmlformats.org/officeDocument/2006/relationships/hyperlink" Id="rId40"/>
    <Relationship TargetMode="External" Target="https://resh.edu.ru/subject/8/3/" Type="http://schemas.openxmlformats.org/officeDocument/2006/relationships/hyperlink" Id="rId41"/>
    <Relationship TargetMode="External" Target="https://resh.edu.ru/subject/8/3/" Type="http://schemas.openxmlformats.org/officeDocument/2006/relationships/hyperlink" Id="rId42"/>
    <Relationship TargetMode="External" Target="https://resh.edu.ru/subject/8/3/" Type="http://schemas.openxmlformats.org/officeDocument/2006/relationships/hyperlink" Id="rId43"/>
    <Relationship TargetMode="External" Target="https://resh.edu.ru/subject/8/3/" Type="http://schemas.openxmlformats.org/officeDocument/2006/relationships/hyperlink" Id="rId44"/>
    <Relationship TargetMode="External" Target="https://resh.edu.ru/subject/8/4/" Type="http://schemas.openxmlformats.org/officeDocument/2006/relationships/hyperlink" Id="rId45"/>
    <Relationship TargetMode="External" Target="https://resh.edu.ru/subject/8/4/" Type="http://schemas.openxmlformats.org/officeDocument/2006/relationships/hyperlink" Id="rId46"/>
    <Relationship TargetMode="External" Target="https://resh.edu.ru/subject/8/4/" Type="http://schemas.openxmlformats.org/officeDocument/2006/relationships/hyperlink" Id="rId47"/>
    <Relationship TargetMode="External" Target="https://resh.edu.ru/subject/8/4/" Type="http://schemas.openxmlformats.org/officeDocument/2006/relationships/hyperlink" Id="rId48"/>
    <Relationship TargetMode="External" Target="https://resh.edu.ru/subject/8/4/" Type="http://schemas.openxmlformats.org/officeDocument/2006/relationships/hyperlink" Id="rId49"/>
    <Relationship TargetMode="External" Target="https://resh.edu.ru/subject/8/4/" Type="http://schemas.openxmlformats.org/officeDocument/2006/relationships/hyperlink" Id="rId50"/>
    <Relationship TargetMode="External" Target="https://resh.edu.ru/subject/8/4/" Type="http://schemas.openxmlformats.org/officeDocument/2006/relationships/hyperlink" Id="rId51"/>
    <Relationship TargetMode="External" Target="https://resh.edu.ru/subject/8/4/" Type="http://schemas.openxmlformats.org/officeDocument/2006/relationships/hyperlink" Id="rId52"/>
    <Relationship TargetMode="External" Target="https://resh.edu.ru/subject/8/2/" Type="http://schemas.openxmlformats.org/officeDocument/2006/relationships/hyperlink" Id="rId53"/>
    <Relationship TargetMode="External" Target="https://resh.edu.ru/subject/8/2/" Type="http://schemas.openxmlformats.org/officeDocument/2006/relationships/hyperlink" Id="rId54"/>
    <Relationship TargetMode="External" Target="https://resh.edu.ru/subject/8/2/" Type="http://schemas.openxmlformats.org/officeDocument/2006/relationships/hyperlink" Id="rId55"/>
    <Relationship TargetMode="External" Target="https://resh.edu.ru/subject/8/2/" Type="http://schemas.openxmlformats.org/officeDocument/2006/relationships/hyperlink" Id="rId56"/>
    <Relationship TargetMode="External" Target="https://resh.edu.ru/subject/8/2/" Type="http://schemas.openxmlformats.org/officeDocument/2006/relationships/hyperlink" Id="rId57"/>
    <Relationship TargetMode="External" Target="https://resh.edu.ru/subject/8/2/" Type="http://schemas.openxmlformats.org/officeDocument/2006/relationships/hyperlink" Id="rId58"/>
    <Relationship TargetMode="External" Target="https://resh.edu.ru/subject/8/2/" Type="http://schemas.openxmlformats.org/officeDocument/2006/relationships/hyperlink" Id="rId59"/>
    <Relationship TargetMode="External" Target="https://resh.edu.ru/subject/8/2/" Type="http://schemas.openxmlformats.org/officeDocument/2006/relationships/hyperlink" Id="rId60"/>
    <Relationship TargetMode="External" Target="https://resh.edu.ru/subject/8/2/" Type="http://schemas.openxmlformats.org/officeDocument/2006/relationships/hyperlink" Id="rId61"/>
    <Relationship TargetMode="External" Target="https://resh.edu.ru/subject/8/2/" Type="http://schemas.openxmlformats.org/officeDocument/2006/relationships/hyperlink" Id="rId62"/>
    <Relationship TargetMode="External" Target="https://resh.edu.ru/subject/8/2/" Type="http://schemas.openxmlformats.org/officeDocument/2006/relationships/hyperlink" Id="rId63"/>
    <Relationship TargetMode="External" Target="https://resh.edu.ru/subject/8/2/" Type="http://schemas.openxmlformats.org/officeDocument/2006/relationships/hyperlink" Id="rId64"/>
    <Relationship TargetMode="External" Target="https://resh.edu.ru/subject/8/2/" Type="http://schemas.openxmlformats.org/officeDocument/2006/relationships/hyperlink" Id="rId65"/>
    <Relationship TargetMode="External" Target="https://resh.edu.ru/subject/8/2/" Type="http://schemas.openxmlformats.org/officeDocument/2006/relationships/hyperlink" Id="rId66"/>
    <Relationship TargetMode="External" Target="https://resh.edu.ru/subject/8/2/" Type="http://schemas.openxmlformats.org/officeDocument/2006/relationships/hyperlink" Id="rId67"/>
    <Relationship TargetMode="External" Target="https://resh.edu.ru/subject/8/2/" Type="http://schemas.openxmlformats.org/officeDocument/2006/relationships/hyperlink" Id="rId68"/>
    <Relationship TargetMode="External" Target="https://resh.edu.ru/subject/8/2/" Type="http://schemas.openxmlformats.org/officeDocument/2006/relationships/hyperlink" Id="rId69"/>
    <Relationship TargetMode="External" Target="https://resh.edu.ru/subject/8/2/" Type="http://schemas.openxmlformats.org/officeDocument/2006/relationships/hyperlink" Id="rId70"/>
    <Relationship TargetMode="External" Target="https://resh.edu.ru/subject/8/2/" Type="http://schemas.openxmlformats.org/officeDocument/2006/relationships/hyperlink" Id="rId71"/>
    <Relationship TargetMode="External" Target="https://resh.edu.ru/subject/8/2/" Type="http://schemas.openxmlformats.org/officeDocument/2006/relationships/hyperlink" Id="rId72"/>
    <Relationship TargetMode="External" Target="https://resh.edu.ru/subject/8/2/" Type="http://schemas.openxmlformats.org/officeDocument/2006/relationships/hyperlink" Id="rId73"/>
    <Relationship TargetMode="External" Target="https://resh.edu.ru/subject/8/2/" Type="http://schemas.openxmlformats.org/officeDocument/2006/relationships/hyperlink" Id="rId74"/>
    <Relationship TargetMode="External" Target="https://resh.edu.ru/subject/8/2/" Type="http://schemas.openxmlformats.org/officeDocument/2006/relationships/hyperlink" Id="rId75"/>
    <Relationship TargetMode="External" Target="https://resh.edu.ru/subject/8/2/" Type="http://schemas.openxmlformats.org/officeDocument/2006/relationships/hyperlink" Id="rId76"/>
    <Relationship TargetMode="External" Target="https://resh.edu.ru/subject/8/2/" Type="http://schemas.openxmlformats.org/officeDocument/2006/relationships/hyperlink" Id="rId77"/>
    <Relationship TargetMode="External" Target="https://resh.edu.ru/subject/8/2/" Type="http://schemas.openxmlformats.org/officeDocument/2006/relationships/hyperlink" Id="rId78"/>
    <Relationship TargetMode="External" Target="https://resh.edu.ru/subject/8/2/" Type="http://schemas.openxmlformats.org/officeDocument/2006/relationships/hyperlink" Id="rId79"/>
    <Relationship TargetMode="External" Target="https://resh.edu.ru/subject/8/2/" Type="http://schemas.openxmlformats.org/officeDocument/2006/relationships/hyperlink" Id="rId80"/>
    <Relationship TargetMode="External" Target="https://resh.edu.ru/subject/8/2/" Type="http://schemas.openxmlformats.org/officeDocument/2006/relationships/hyperlink" Id="rId81"/>
    <Relationship TargetMode="External" Target="https://resh.edu.ru/subject/8/2/" Type="http://schemas.openxmlformats.org/officeDocument/2006/relationships/hyperlink" Id="rId82"/>
    <Relationship TargetMode="External" Target="https://resh.edu.ru/subject/8/2/" Type="http://schemas.openxmlformats.org/officeDocument/2006/relationships/hyperlink" Id="rId83"/>
    <Relationship TargetMode="External" Target="https://resh.edu.ru/subject/8/2/" Type="http://schemas.openxmlformats.org/officeDocument/2006/relationships/hyperlink" Id="rId84"/>
    <Relationship TargetMode="External" Target="https://resh.edu.ru/subject/8/2/" Type="http://schemas.openxmlformats.org/officeDocument/2006/relationships/hyperlink" Id="rId85"/>
    <Relationship TargetMode="External" Target="https://resh.edu.ru/subject/8/4/" Type="http://schemas.openxmlformats.org/officeDocument/2006/relationships/hyperlink" Id="rId86"/>
    <Relationship TargetMode="External" Target="https://resh.edu.ru/subject/8/4/" Type="http://schemas.openxmlformats.org/officeDocument/2006/relationships/hyperlink" Id="rId87"/>
    <Relationship TargetMode="External" Target="https://resh.edu.ru/subject/8/4/" Type="http://schemas.openxmlformats.org/officeDocument/2006/relationships/hyperlink" Id="rId88"/>
    <Relationship TargetMode="External" Target="https://resh.edu.ru/subject/8/4/" Type="http://schemas.openxmlformats.org/officeDocument/2006/relationships/hyperlink" Id="rId89"/>
    <Relationship TargetMode="External" Target="https://resh.edu.ru/subject/8/4/" Type="http://schemas.openxmlformats.org/officeDocument/2006/relationships/hyperlink" Id="rId90"/>
    <Relationship TargetMode="External" Target="https://resh.edu.ru/subject/8/4/" Type="http://schemas.openxmlformats.org/officeDocument/2006/relationships/hyperlink" Id="rId91"/>
    <Relationship TargetMode="External" Target="https://resh.edu.ru/subject/8/4/" Type="http://schemas.openxmlformats.org/officeDocument/2006/relationships/hyperlink" Id="rId92"/>
    <Relationship TargetMode="External" Target="https://resh.edu.ru/subject/8/4/" Type="http://schemas.openxmlformats.org/officeDocument/2006/relationships/hyperlink" Id="rId93"/>
    <Relationship TargetMode="External" Target="https://resh.edu.ru/subject/8/4/" Type="http://schemas.openxmlformats.org/officeDocument/2006/relationships/hyperlink" Id="rId94"/>
    <Relationship TargetMode="External" Target="https://resh.edu.ru/subject/8/4/" Type="http://schemas.openxmlformats.org/officeDocument/2006/relationships/hyperlink" Id="rId95"/>
    <Relationship TargetMode="External" Target="https://resh.edu.ru/subject/8/4/" Type="http://schemas.openxmlformats.org/officeDocument/2006/relationships/hyperlink" Id="rId96"/>
    <Relationship TargetMode="External" Target="https://resh.edu.ru/subject/8/4/" Type="http://schemas.openxmlformats.org/officeDocument/2006/relationships/hyperlink" Id="rId97"/>
    <Relationship TargetMode="External" Target="https://resh.edu.ru/subject/8/4/" Type="http://schemas.openxmlformats.org/officeDocument/2006/relationships/hyperlink" Id="rId98"/>
    <Relationship TargetMode="External" Target="https://resh.edu.ru/subject/8/4/" Type="http://schemas.openxmlformats.org/officeDocument/2006/relationships/hyperlink" Id="rId99"/>
    <Relationship TargetMode="External" Target="https://resh.edu.ru/subject/8/4/" Type="http://schemas.openxmlformats.org/officeDocument/2006/relationships/hyperlink" Id="rId100"/>
    <Relationship TargetMode="External" Target="https://resh.edu.ru/subject/8/4/" Type="http://schemas.openxmlformats.org/officeDocument/2006/relationships/hyperlink" Id="rId101"/>
    <Relationship TargetMode="External" Target="https://resh.edu.ru/subject/8/4/" Type="http://schemas.openxmlformats.org/officeDocument/2006/relationships/hyperlink" Id="rId102"/>
    <Relationship TargetMode="External" Target="https://resh.edu.ru/subject/8/4/" Type="http://schemas.openxmlformats.org/officeDocument/2006/relationships/hyperlink" Id="rId103"/>
    <Relationship TargetMode="External" Target="https://resh.edu.ru/subject/8/4/" Type="http://schemas.openxmlformats.org/officeDocument/2006/relationships/hyperlink" Id="rId104"/>
    <Relationship TargetMode="External" Target="https://resh.edu.ru/subject/8/4/" Type="http://schemas.openxmlformats.org/officeDocument/2006/relationships/hyperlink" Id="rId105"/>
    <Relationship TargetMode="External" Target="https://resh.edu.ru/subject/8/4/" Type="http://schemas.openxmlformats.org/officeDocument/2006/relationships/hyperlink" Id="rId106"/>
    <Relationship TargetMode="External" Target="https://resh.edu.ru/subject/8/4/" Type="http://schemas.openxmlformats.org/officeDocument/2006/relationships/hyperlink" Id="rId107"/>
    <Relationship TargetMode="External" Target="https://resh.edu.ru/subject/8/4/" Type="http://schemas.openxmlformats.org/officeDocument/2006/relationships/hyperlink" Id="rId108"/>
    <Relationship TargetMode="External" Target="https://resh.edu.ru/subject/8/4/" Type="http://schemas.openxmlformats.org/officeDocument/2006/relationships/hyperlink" Id="rId109"/>
    <Relationship TargetMode="External" Target="https://resh.edu.ru/subject/8/4/" Type="http://schemas.openxmlformats.org/officeDocument/2006/relationships/hyperlink" Id="rId110"/>
    <Relationship TargetMode="External" Target="https://resh.edu.ru/subject/8/4/" Type="http://schemas.openxmlformats.org/officeDocument/2006/relationships/hyperlink" Id="rId111"/>
    <Relationship TargetMode="External" Target="https://resh.edu.ru/subject/8/4/" Type="http://schemas.openxmlformats.org/officeDocument/2006/relationships/hyperlink" Id="rId112"/>
    <Relationship TargetMode="External" Target="https://resh.edu.ru/subject/8/4/" Type="http://schemas.openxmlformats.org/officeDocument/2006/relationships/hyperlink" Id="rId113"/>
    <Relationship TargetMode="External" Target="https://resh.edu.ru/subject/8/4/" Type="http://schemas.openxmlformats.org/officeDocument/2006/relationships/hyperlink" Id="rId114"/>
    <Relationship TargetMode="External" Target="https://resh.edu.ru/subject/8/4/" Type="http://schemas.openxmlformats.org/officeDocument/2006/relationships/hyperlink" Id="rId115"/>
    <Relationship TargetMode="External" Target="https://resh.edu.ru/subject/8/4/" Type="http://schemas.openxmlformats.org/officeDocument/2006/relationships/hyperlink" Id="rId116"/>
    <Relationship TargetMode="External" Target="https://resh.edu.ru/subject/8/4/" Type="http://schemas.openxmlformats.org/officeDocument/2006/relationships/hyperlink" Id="rId117"/>
    <Relationship TargetMode="External" Target="https://resh.edu.ru/subject/8/4/" Type="http://schemas.openxmlformats.org/officeDocument/2006/relationships/hyperlink" Id="rId1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